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Радиационная гигиена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22.07.2026, 13:34 МСК · База обновлена: 22.07.2026, 13:32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Радиационная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 по радиационной гигиене должен провести плановое санитарно-эпидемиологическое обследование подразделения позитронно-эмиссионной томографии (ПЭТ) города Н.</w:t>
      </w:r>
    </w:p>
    <w:p>
      <w:pPr>
        <w:pStyle w:val="Heading2"/>
      </w:pPr>
      <w:r>
        <w:t>1. Правовые основы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Основным документом, устанавливающим требования и нормы по обеспечению радиационной безопасности персонала, пациентов и населения при проведении радионуклидной диагностики методом позитронно-эмиссионной томографии,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СанПиН 2.6.1.2523-2009 «Нормы радиационной безопасности (НРБ-99/2009)»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СанПиН 2.6.1.1192-03 «Гигиенические требования к устройству и эксплуатации рентгеновских кабинетов, аппаратов и проведению рентгенологических исследований»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СанПиН 2.1.3.2630 – 10 «Санитарно-эпидемиологические требования к организациям, осуществляющим медицинскую деятельность»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</w:r>
    </w:p>
    <w:p>
      <w:pPr>
        <w:ind w:left="504"/>
      </w:pPr>
      <w:r>
        <w:rPr>
          <w:b w:val="0"/>
          <w:i/>
        </w:rPr>
        <w:t>XI. ТРЕБОВАНИЯ К ОБЕСПЕЧЕНИЮ РАДИАЦИОННОЙ БЕЗОПАСНОСТИ ПРИ ПРОВЕДЕНИИ РАДИОНУКЛИДНОЙ ДИАГНОСТИКИ И ТЕРАПИИ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27.03.2025 N 6 "Об утверждении санитарно-эпидемиологических правил и норм 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Ответственность за обеспечение радиационной безопасности при обращении с позитрон-излучающими радионуклидами и радиофармпрепаратами на их основе несет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территориальный отдел Роспотребнадзора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главный радиолог территории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рентгеновский центр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администрация организации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администрация организации</w:t>
      </w:r>
    </w:p>
    <w:p>
      <w:pPr>
        <w:ind w:left="504"/>
      </w:pPr>
      <w:r>
        <w:rPr>
          <w:b w:val="0"/>
          <w:i/>
        </w:rPr>
        <w:t>2.5.1. Администрация радиационного объекта несет ответственность за радиационную безопасность</w:t>
        <w:br/>
        <w:br/>
      </w:r>
      <w:hyperlink r:id="rId22">
        <w:r>
          <w:rPr>
            <w:color w:val="173C49"/>
            <w:u w:val="single"/>
          </w:rPr>
          <w:t>Основные санитарные правила обеспечения радиационной безопасности (ОСПОРБ – 99/2010). Санитарные правила и нормативы. СП 2.6.1.2612-10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Требования к устройству и работе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Размещать подразделения позитронно-эмиссионной томографии разрешается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помещениях общежитий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нежилых зданиях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помещениях детских организаций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жилых зданиях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нежилых зданиях</w:t>
      </w:r>
    </w:p>
    <w:p>
      <w:pPr>
        <w:ind w:left="504"/>
      </w:pPr>
      <w:r>
        <w:rPr>
          <w:b w:val="0"/>
          <w:i/>
        </w:rPr>
        <w:t>3.2.7. Не допускается размещение источников ионизирующего излучения и работа с ними в жилых зданиях и детских организациях, …</w:t>
        <w:br/>
        <w:br/>
      </w:r>
      <w:hyperlink r:id="rId22">
        <w:r>
          <w:rPr>
            <w:color w:val="173C49"/>
            <w:u w:val="single"/>
          </w:rPr>
          <w:t>Основные санитарные правила обеспечения радиационной безопасности (ОСПОРБ – 99/2010). Санитарные правила и нормативы. СП 2.6.1.2612-10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проведении в одной организации работ II и III классов, связанных единой технологией, можно выделить общий блок помещений, оборудованных в соответствии с требованиями, предъявляемыми к работам +_____+ класса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</w:t>
      </w:r>
    </w:p>
    <w:p>
      <w:pPr>
        <w:ind w:left="504"/>
      </w:pPr>
      <w:r>
        <w:rPr>
          <w:b w:val="0"/>
          <w:i/>
        </w:rPr>
        <w:t>3.8.9. Работы II класса должны проводиться в помещениях, скомпонованных в отдельной части здания изолированно от других помещений. При проведении в одной организации работ II и III классов, связанных единой технологией, можно выделить общий блок помещений, оборудованных в соответствии с требованиями, предъявляемыми к работам II класса.</w:t>
        <w:br/>
        <w:br/>
      </w:r>
      <w:hyperlink r:id="rId22">
        <w:r>
          <w:rPr>
            <w:color w:val="173C49"/>
            <w:u w:val="single"/>
          </w:rPr>
          <w:t>Основные санитарные правила обеспечения радиационной безопасности (ОСПОРБ – 99/2010). Санитарные правила и нормативы. СП 2.6.1.2612-10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Лица, которые по должностным обязанностям не работают с источниками ионизирующих излучений, но рабочие места которых находятся в здании центра позитронной эмиссионной томографии, относятся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обычным сотрудникам медицинской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персоналу группы 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персоналу группы 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населению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персоналу группы Б</w:t>
      </w:r>
    </w:p>
    <w:p>
      <w:pPr>
        <w:ind w:left="504"/>
      </w:pPr>
      <w:r>
        <w:rPr>
          <w:b w:val="0"/>
          <w:i/>
        </w:rPr>
        <w:t>Приложение 7 к НРБ 99/2009</w:t>
        <w:br/>
        <w:br/>
        <w:t>48.Персонал - лица, работающие с техногенными источниками излучения (группа А) или работающие на радиационном объекте или на территории его санитарно-защитной зоны и находящиеся в сфере воздействия техногенных источников (группа Б).</w:t>
        <w:br/>
        <w:br/>
      </w:r>
      <w:hyperlink r:id="rId28">
        <w:r>
          <w:rPr>
            <w:color w:val="173C49"/>
            <w:u w:val="single"/>
          </w:rPr>
          <w:t>Санитарные правила и нормативы СанПиН 2.6.1.2523-09 "Нормы радиационной безопасности НРБ-99/2009"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Готовые фасовки РФЛП должны быть промаркированы с указанием название РФЛП, активности радионуклида, даты и времени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введения в организм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производства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отгрузки в медицинскую организацию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измерения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измерения</w:t>
      </w:r>
    </w:p>
    <w:p>
      <w:pPr>
        <w:ind w:left="504"/>
      </w:pPr>
      <w:r>
        <w:rPr>
          <w:b w:val="0"/>
          <w:i/>
        </w:rPr>
        <w:t>258.Готовые фасовки РФЛП должны быть промаркированы с указанием название РФЛП, активности радионуклида, даты и времени измерения.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27.03.2025 N 6 "Об утверждении санитарно-эпидемиологических правил и норм 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Радиоактивные отходы, образующиеся в отделениях ПЭТ, относятся к медицинским отходам класса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</w:t>
      </w:r>
    </w:p>
    <w:p>
      <w:pPr>
        <w:ind w:left="504"/>
      </w:pPr>
      <w:r>
        <w:rPr>
          <w:b w:val="0"/>
          <w:i/>
        </w:rPr>
        <w:t>157...все виды отходов в любом агрегатном состоянии, в которых содержание радионуклидов превышает допустимые уровни, установленные нормами радиационной безопасности (радиоактивные отходы, далее - класс Д).</w:t>
        <w:br/>
        <w:br/>
      </w:r>
      <w:hyperlink r:id="rId31">
        <w:r>
          <w:rPr>
            <w:color w:val="173C49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Методика исследования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рабочих помещениях измерение мощности амбиентного эквивалента дозы проводится не реже 1 раза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полгода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 года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 года</w:t>
      </w:r>
    </w:p>
    <w:p>
      <w:pPr>
        <w:ind w:left="504"/>
      </w:pPr>
      <w:r>
        <w:rPr>
          <w:b w:val="0"/>
          <w:i/>
        </w:rPr>
        <w:t>1.При радиационном контроле должны осуществляться:</w:t>
        <w:br/>
        <w:br/>
        <w:t>1) контроль МАЭД рентгеновского и (или) гамма-излучения - 1 раз в 2 года, а также при изменении условий эксплуатации помещений или оборудования:</w:t>
        <w:br/>
        <w:br/>
        <w:t>* на рабочих местах персонала;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27.03.2025 N 6 "Об утверждении санитарно-эпидемиологических правил и норм 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Оценка результатов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подразделениях позитронно-эмиссионной томографии радиационная защита от всех видов ионизирующего излучения должна создавать условия, при которых суммарная годовая эффективная доза облучения персонала группы А не превышала бы +_____+ мЗв/год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20</w:t>
      </w:r>
    </w:p>
    <w:p>
      <w:pPr>
        <w:ind w:left="504"/>
      </w:pPr>
      <w:r>
        <w:rPr>
          <w:b w:val="0"/>
          <w:i/>
        </w:rPr>
        <w:t>Таблица 3.1 Основные пределы доз</w:t>
        <w:br/>
        <w:br/>
        <w:t xml:space="preserve">Нормируемые величины:  </w:t>
        <w:tab/>
        <w:t>Эффективная доза</w:t>
        <w:br/>
        <w:br/>
        <w:t>персонал (группа А):   20 мЗв в год в среднем за любые последовательные 5 лет, но не более 50 мЗв в год</w:t>
        <w:br/>
        <w:br/>
      </w:r>
      <w:hyperlink r:id="rId28">
        <w:r>
          <w:rPr>
            <w:color w:val="173C49"/>
            <w:u w:val="single"/>
          </w:rPr>
          <w:t>Санитарные правила и нормативы СанПиН 2.6.1.2523-09 "Нормы радиационной безопасности НРБ-99/2009"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Максимально допустимая доза облучения лиц (за исключением персонала), которые добровольно помогают в уходе за пациентами в медицинской организации и могут подвергаться облучению при сопровождении пациентов после ПЭТ-исследования, равна +_____+ мЗв в год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5</w:t>
      </w:r>
    </w:p>
    <w:p>
      <w:pPr>
        <w:ind w:left="504"/>
      </w:pPr>
      <w:r>
        <w:rPr>
          <w:b w:val="0"/>
          <w:i/>
        </w:rPr>
        <w:t>5.4.5. Лица (не персонал рентгенорадиологических отделений), оказывающие помощь в поддержке пациентов (тяжелобольных, детей и др.) при выполнении рентгенорадиологических процедур, не должны подвергаться облучению в дозе, превышающей 5 мЗв в год.</w:t>
        <w:br/>
        <w:br/>
      </w:r>
      <w:hyperlink r:id="rId28">
        <w:r>
          <w:rPr>
            <w:color w:val="173C49"/>
            <w:u w:val="single"/>
          </w:rPr>
          <w:t>Санитарные правила и нормативы СанПиН 2.6.1.2523-09 "Нормы радиационной безопасности НРБ-99/2009"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5.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случае обнаружения утери источника ионизирующего излучения администрации следует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сообщить в полицию о необходимости его розыска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информировать органы Роспотребнадзора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приобрести новый источник вместо утерянного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начать самостоятельный поиск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информировать органы Роспотребнадзора</w:t>
      </w:r>
    </w:p>
    <w:p>
      <w:pPr>
        <w:ind w:left="504"/>
      </w:pPr>
      <w:r>
        <w:rPr>
          <w:b w:val="0"/>
          <w:i/>
        </w:rPr>
        <w:t>6.8. Во всех случаях установления факта радиационной аварии администрация радиационного объекта или территории, на которой произошла авария, обязана проинформировать органы государственной власти, в том числе органы, осуществляющие федеральный государственный санитарно-эпидемиологический надзор, а также органы местного самоуправления.</w:t>
        <w:br/>
        <w:br/>
      </w:r>
      <w:hyperlink r:id="rId22">
        <w:r>
          <w:rPr>
            <w:color w:val="173C49"/>
            <w:u w:val="single"/>
          </w:rPr>
          <w:t>Основные санитарные правила обеспечения радиационной безопасности (ОСПОРБ – 99/2010). Санитарные правила и нормативы. СП 2.6.1.2612-10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Персонал группы А должен проходить периодические медицинские осмотры 1 раз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 лет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год</w:t>
      </w:r>
    </w:p>
    <w:p>
      <w:pPr>
        <w:ind w:left="504"/>
      </w:pPr>
      <w:r>
        <w:rPr>
          <w:b w:val="0"/>
          <w:i/>
        </w:rPr>
        <w:t>Приложение № 1</w:t>
        <w:br/>
        <w:br/>
        <w:t>[cols="10%,40%,40%", ]</w:t>
        <w:br/>
        <w:br/>
        <w:t xml:space="preserve"> a| № п/п a| Наименование вредных и (или) опасных производственных факторов a| Периодичность осмотров</w:t>
        <w:br/>
        <w:br/>
        <w:t xml:space="preserve"> a| 4.1. a| Ионизирующие излучения, радиоактивные вещества и другие источники ионизирующих излучений a| 1 раз в год</w:t>
        <w:br/>
        <w:br/>
        <w:t>{nbsp}</w:t>
        <w:br/>
        <w:br/>
      </w:r>
      <w:hyperlink r:id="rId38">
        <w:r>
          <w:rPr>
            <w:color w:val="173C49"/>
            <w:u w:val="single"/>
          </w:rPr>
          <w:t>Приказ Министерства здравоохранения Российской Федерации от 28 января 2021 г. N 29н "Об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осмотры"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Радиационная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Врачу по радиационной гигиене необходимо дать оценку воды из подземного источника на ее пригодность к питьевому водоснабжению по радиационному фактору. Глубина скважины 45 м.</w:t>
      </w:r>
    </w:p>
    <w:p>
      <w:pPr>
        <w:pStyle w:val="Heading3"/>
      </w:pPr>
      <w:r>
        <w:t>1.2. Представленные документы</w:t>
      </w:r>
    </w:p>
    <w:p>
      <w:pPr>
        <w:spacing w:after="58"/>
      </w:pPr>
      <w:r>
        <w:rPr>
          <w:b w:val="0"/>
          <w:i w:val="0"/>
        </w:rPr>
        <w:t>Протокол радиационного контроля воды.</w:t>
      </w:r>
    </w:p>
    <w:p>
      <w:pPr>
        <w:pStyle w:val="Heading2"/>
      </w:pPr>
      <w:r>
        <w:t>1. Правовые основы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Основным документом, позволяющим сделать предварительную оценку качества питьевой воды по показателям радиационной безопасности,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ГОСТ Р 51592-2000 "Вода. Общие требования к отбору проб»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СанПиН 2.6.1.2523-09 «Нормы радиационной безопасности (НРБ-99/2009)»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ГОСТ Р 51232-98 «Вода питьевая. Общие требования к организации и методам контроля качества»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МР «Отбор и подготовка проб питьевой воды для определения показателей радиационной безопасности» N 0100/13609-07-34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СанПиН 2.6.1.2523-09 «Нормы радиационной безопасности (НРБ-99/2009)»</w:t>
      </w:r>
    </w:p>
    <w:p>
      <w:pPr>
        <w:ind w:left="504"/>
      </w:pPr>
      <w:r>
        <w:rPr>
          <w:b w:val="0"/>
          <w:i/>
        </w:rPr>
        <w:t>5.3.5. Предварительная оценка качества питьевой воды по показателям радиационной безопасности может быть дана …</w:t>
        <w:br/>
        <w:br/>
        <w:t>СанПиН 2.6.1.2523-09 «Нормы радиационной безопасности (НРБ-99/2009)»</w:t>
        <w:br/>
        <w:br/>
      </w:r>
      <w:hyperlink r:id="rId28">
        <w:r>
          <w:rPr>
            <w:color w:val="173C49"/>
            <w:u w:val="single"/>
          </w:rPr>
          <w:t>Санитарные правила и нормативы СанПиН 2.6.1.2523-09 "Нормы радиационной безопасности НРБ-99/2009"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Основным документом, устанавливающим порядок организации и проведения, объем и периодичность радиационного контроля воды источников водоснабжения и питьевой воды,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МУ 2.6.1.1981-05 «Радиационный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ГОСТ Р 51232-98 «Вода питьевая. Общие требования к организации и методам контроля качества»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МР «Отбор и подготовка проб питьевой воды для определения показателей радиационной безопасности» № 0100/13609-07-34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ГОСТ Р 51592-2000 "Вода. Общие требования к отбору проб»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МУ 2.6.1.1981-05 «Радиационный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радионуклидов»</w:t>
      </w:r>
    </w:p>
    <w:p>
      <w:pPr>
        <w:ind w:left="504"/>
      </w:pPr>
      <w:r>
        <w:rPr>
          <w:b w:val="0"/>
          <w:i/>
        </w:rPr>
        <w:t>4.1. Настоящие МУ устанавливают порядок организации и проведения, объем и периодичность радиационного контроля воды источников водоснабжения и питьевой воды, …</w:t>
        <w:br/>
        <w:br/>
        <w:t>МУ 2.6.1.1981-05 «Радиационный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радионуклидов»</w:t>
        <w:br/>
        <w:br/>
      </w:r>
      <w:hyperlink r:id="rId41">
        <w:r>
          <w:rPr>
            <w:color w:val="173C49"/>
            <w:u w:val="single"/>
          </w:rPr>
          <w:t>МУ 2.6.1.1981-05. Ионизирующее излучение, радиационная безопасность. 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радионуклидов. Методические указания (утв. Роспотребнадзором 25.04.2005) (ред. от 04.08.2010)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Методика исследования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воды подземных источников водоснабжения одновременно с измерением удельной суммарной альфа- и бета-активности необходимо определять содержание в 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цезия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стронция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радона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радия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радона</w:t>
      </w:r>
    </w:p>
    <w:p>
      <w:pPr>
        <w:ind w:left="504"/>
      </w:pPr>
      <w:r>
        <w:rPr>
          <w:b w:val="0"/>
          <w:i/>
        </w:rPr>
        <w:t>6.2. Для воды подземных источников водоснабжения одновременно с измерением удельной суммарной альфа- и бета-активности необходимо определять содержание в ней радона.</w:t>
        <w:br/>
        <w:br/>
        <w:t>МУ 2.6.1.1981-05 «Радиационный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радионуклидов»</w:t>
        <w:br/>
        <w:br/>
      </w:r>
      <w:hyperlink r:id="rId41">
        <w:r>
          <w:rPr>
            <w:color w:val="173C49"/>
            <w:u w:val="single"/>
          </w:rPr>
          <w:t>МУ 2.6.1.1981-05. Ионизирующее излучение, радиационная безопасность. 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радионуклидов. Методические указания (утв. Роспотребнадзором 25.04.2005) (ред. от 04.08.2010)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Объем отбираемой пробы воды при анализе суммарных показателей удельной альфа- и бета-активности должен быть не менее (в литрах)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</w:t>
      </w:r>
    </w:p>
    <w:p>
      <w:pPr>
        <w:ind w:left="504"/>
      </w:pPr>
      <w:r>
        <w:rPr>
          <w:b w:val="0"/>
          <w:i/>
        </w:rPr>
        <w:t>5.3. … Объем отбираемой пробы воды должен составлять не менее 1 литра при анализе суммарных показателей удельной альфа- и бета-активности.</w:t>
        <w:br/>
        <w:br/>
        <w:t>МР «Отбор и подготовка проб питьевой воды для определения показателей радиационной безопасности» № 0100/13609-07-34</w:t>
        <w:br/>
        <w:br/>
      </w:r>
      <w:hyperlink r:id="rId44">
        <w:r>
          <w:rPr>
            <w:color w:val="173C49"/>
            <w:u w:val="single"/>
          </w:rPr>
          <w:t>Отбор и подготовка проб питьевой воды для определения показателей радиационной безопасности. Методические рекомендации (утв. Роспотребнадзором 27.12.2007 N 0100/13609-07-34)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анализе радионуклидного состава и удельной активности природных радионуклидов объем отбираемой пробы воды должен составлять не менее +________+ литров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10</w:t>
      </w:r>
    </w:p>
    <w:p>
      <w:pPr>
        <w:ind w:left="504"/>
      </w:pPr>
      <w:r>
        <w:rPr>
          <w:b w:val="0"/>
          <w:i/>
        </w:rPr>
        <w:t>5.3. ... Объем отбираемой пробы воды должен составлять не менее … 10 литров - при анализе радионуклидного состава и удельной активности природных радионуклидов.</w:t>
        <w:br/>
        <w:br/>
        <w:t>МР «Отбор и подготовка проб питьевой воды для определения показателей радиационной безопасности» № 0100/13609-07-34</w:t>
        <w:br/>
        <w:br/>
      </w:r>
      <w:hyperlink r:id="rId44">
        <w:r>
          <w:rPr>
            <w:color w:val="173C49"/>
            <w:u w:val="single"/>
          </w:rPr>
          <w:t>Отбор и подготовка проб питьевой воды для определения показателей радиационной безопасности. Методические рекомендации (утв. Роспотребнадзором 27.12.2007 N 0100/13609-07-34)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исключения процесса сорбции микроколичеств радионуклидов на внутренней поверхности емкости отобранная проба воды подкисляется азотной кислотой до pH равной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1,2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0,8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0,5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</w:t>
      </w:r>
    </w:p>
    <w:p>
      <w:pPr>
        <w:ind w:left="504"/>
      </w:pPr>
      <w:r>
        <w:rPr>
          <w:b w:val="0"/>
          <w:i/>
        </w:rPr>
        <w:t>5.5. Отобранная проба подкисляется азотной кислотой до pH=1 для исключения процесса сорбции микроколичеств радионуклидов на внутренней поверхности емкости.</w:t>
        <w:br/>
        <w:br/>
        <w:t>МР «Отбор и подготовка проб питьевой воды для определения показателей радиационной безопасности» № 0100/13609-07-34</w:t>
        <w:br/>
        <w:br/>
      </w:r>
      <w:hyperlink r:id="rId44">
        <w:r>
          <w:rPr>
            <w:color w:val="173C49"/>
            <w:u w:val="single"/>
          </w:rPr>
          <w:t>Отбор и подготовка проб питьевой воды для определения показателей радиационной безопасности. Методические рекомендации (утв. Роспотребнадзором 27.12.2007 N 0100/13609-07-34)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Время от отбора до доставки пробы воды в лабораторию с целью определения удельной активности 222_Rn_ должно быть не более +______+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</w:t>
      </w:r>
    </w:p>
    <w:p>
      <w:pPr>
        <w:ind w:left="504"/>
      </w:pPr>
      <w:r>
        <w:rPr>
          <w:b w:val="0"/>
          <w:i/>
        </w:rPr>
        <w:t>{nbsp}</w:t>
        <w:br/>
        <w:t>6. … время от отбора до доставки пробы воды в лабораторию с целью определения удельной активности 222_Rn_ должно быть не более двух суток.</w:t>
        <w:br/>
        <w:br/>
        <w:t>МР «Отбор и подготовка проб питьевой воды для определения показателей радиационной безопасности» № 0100/13609-07-34</w:t>
        <w:br/>
        <w:br/>
      </w:r>
      <w:hyperlink r:id="rId44">
        <w:r>
          <w:rPr>
            <w:color w:val="173C49"/>
            <w:u w:val="single"/>
          </w:rPr>
          <w:t>Отбор и подготовка проб питьевой воды для определения показателей радиационной безопасности. Методические рекомендации (утв. Роспотребнадзором 27.12.2007 N 0100/13609-07-34)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Оценка результатов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Предварительная оценка качества питьевой воды по содержанию в ней радона проводится по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референтному уровню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предельной допустимой концентрации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основному дозовому пределу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уровню вмешательства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уровню вмешательства</w:t>
      </w:r>
    </w:p>
    <w:p>
      <w:pPr>
        <w:ind w:left="504"/>
      </w:pPr>
      <w:r>
        <w:rPr>
          <w:b w:val="0"/>
          <w:i/>
        </w:rPr>
        <w:t>5.3.5. Предварительная оценка качества питьевой воды по показателям радиационной безопасности может быть дана по …</w:t>
        <w:br/>
        <w:br/>
        <w:t>Уровень вмешательства для 222Rn в питьевой воде составляет 60 Бк/кг.</w:t>
        <w:br/>
        <w:br/>
        <w:t>СанПиН 2.6.1.2523-2009 «Нормы радиационной безопасности (НРБ-99/2009)»</w:t>
        <w:br/>
        <w:br/>
      </w:r>
      <w:hyperlink r:id="rId28">
        <w:r>
          <w:rPr>
            <w:color w:val="173C49"/>
            <w:u w:val="single"/>
          </w:rPr>
          <w:t>Санитарные правила и нормативы СанПиН 2.6.1.2523-09 "Нормы радиационной безопасности НРБ-99/2009"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Расчеты среднего значения индивидуальной годовой эффективной дозы внутреннего облучения за счет потреблении питьевой воды при отсутствии достоверных данных о ее потреблении допускается проводить, исходя из данных ее стандартного потребления _____ кг в год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800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540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730</w:t>
      </w:r>
    </w:p>
    <w:p>
      <w:pPr>
        <w:ind w:left="504"/>
      </w:pPr>
      <w:r>
        <w:rPr>
          <w:b w:val="0"/>
          <w:i/>
        </w:rPr>
        <w:t>7.2. Среднее значение индивидуальной годовой эффективной дозы внутреннего облучения (Е) при потреблении питьевой воды рассчитывается по формуле …</w:t>
        <w:br/>
        <w:br/>
        <w:t>При отсутствии достоверных данных о годовом потреблении питьевой воды расчеты допускается проводить исходя из данных стандартного потребления питьевой воды 730 кг в год.</w:t>
        <w:br/>
        <w:br/>
        <w:t>МУ 2.6.1.1981-05 «Радиационный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радионуклидов»</w:t>
        <w:br/>
        <w:br/>
      </w:r>
      <w:hyperlink r:id="rId41">
        <w:r>
          <w:rPr>
            <w:color w:val="173C49"/>
            <w:u w:val="single"/>
          </w:rPr>
          <w:t>МУ 2.6.1.1981-05. Ионизирующее излучение, радиационная безопасность. 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радионуклидов. Методические указания (утв. Роспотребнадзором 25.04.2005) (ред. от 04.08.2010)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Если при предварительной оценке значения Аα и Аβ превышают _____ Бк/кг, соответственно, то дальнейшие исследования воды являются обязательными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0,3 и 1,5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0,1 и 2,0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0,2 и 1,0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0,5 и 0,8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0,2 и 1,0</w:t>
      </w:r>
    </w:p>
    <w:p>
      <w:pPr>
        <w:ind w:left="504"/>
      </w:pPr>
      <w:r>
        <w:rPr>
          <w:b w:val="0"/>
          <w:i/>
        </w:rPr>
        <w:t>5.3.5. Предварительная оценка качества питьевой воды по показателям радиационной безопасности может быть дана по удельной суммарной альфа- (Аα) и бета-активности (Аβ). При значениях Аα и Аβ ниже 0,2 и 1,0 Бк/кг, соответственно, дальнейшие исследования воды не являются обязательными.</w:t>
        <w:br/>
        <w:br/>
        <w:t>СанПиН 2.6.1.2523-09 «Нормы радиационной безопасности (НРБ-99/2009)»</w:t>
        <w:br/>
        <w:br/>
      </w:r>
      <w:hyperlink r:id="rId28">
        <w:r>
          <w:rPr>
            <w:color w:val="173C49"/>
            <w:u w:val="single"/>
          </w:rPr>
          <w:t>Санитарные правила и нормативы СанПиН 2.6.1.2523-09 "Нормы радиационной безопасности НРБ-99/2009"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Поиск и переход на альтернативный источник водоснабжения населения осуществляется в безотлагательном порядке, если содержание природных радионуклидов в питьевой воде превышает уровни вмешательства более чем в +______+ раз(а)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10</w:t>
      </w:r>
    </w:p>
    <w:p>
      <w:pPr>
        <w:ind w:left="504"/>
      </w:pPr>
      <w:r>
        <w:rPr>
          <w:b w:val="0"/>
          <w:i/>
        </w:rPr>
        <w:t>4.7. Если содержание природных радионуклидов в питьевой воде превышает уровни вмешательства более чем в 10 раз, то поиск и переход на альтернативный источник водоснабжения населения осуществляется в безотлагательном порядке.</w:t>
        <w:br/>
        <w:br/>
        <w:t>МУ 2.6.1.1981-05 «Радиационный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радионуклидов»</w:t>
        <w:br/>
        <w:br/>
      </w:r>
      <w:hyperlink r:id="rId41">
        <w:r>
          <w:rPr>
            <w:color w:val="173C49"/>
            <w:u w:val="single"/>
          </w:rPr>
          <w:t>МУ 2.6.1.1981-05. Ионизирующее излучение, радиационная безопасность. 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радионуклидов. Методические указания (утв. Роспотребнадзором 25.04.2005) (ред. от 04.08.2010)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Одним из эффективных способов удаления радона из питьевой воды является метод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ионно-обменный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аэрации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коагуляции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мембранный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аэрации</w:t>
      </w:r>
    </w:p>
    <w:p>
      <w:pPr>
        <w:ind w:left="504"/>
      </w:pPr>
      <w:r>
        <w:rPr>
          <w:b w:val="0"/>
          <w:i/>
        </w:rPr>
        <w:t>Приложение 7</w:t>
        <w:br/>
        <w:br/>
        <w:t>7.1. Для удаления радона из воды применяют следующие основные методы: отстаивание, аэрация, фильтрование воды через активированный уголь.</w:t>
        <w:br/>
        <w:br/>
        <w:t>МУ 2.6.1.1981-05 «Радиационный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радионуклидов»</w:t>
        <w:br/>
        <w:br/>
      </w:r>
      <w:hyperlink r:id="rId41">
        <w:r>
          <w:rPr>
            <w:color w:val="173C49"/>
            <w:u w:val="single"/>
          </w:rPr>
          <w:t>МУ 2.6.1.1981-05. Ионизирующее излучение, радиационная безопасность. 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радионуклидов. Методические указания (утв. Роспотребнадзором 25.04.2005) (ред. от 04.08.2010)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Радиационная гигиена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sp2_6_4115_25/" TargetMode="External"/><Relationship Id="rId21" Type="http://schemas.openxmlformats.org/officeDocument/2006/relationships/hyperlink" Target="https://library.mededtech.ru/rest/documents/sp2_6_4115_25/#xi_&#1058;&#1056;&#1045;&#1041;&#1054;&#1042;&#1040;&#1053;&#1048;&#1071;_&#1050;_&#1054;&#1041;&#1045;&#1057;&#1055;&#1045;&#1063;&#1045;&#1053;&#1048;&#1070;_&#1056;&#1040;&#1044;&#1048;&#1040;&#1062;&#1048;&#1054;&#1053;&#1053;&#1054;&#1049;_&#1041;&#1045;&#1047;&#1054;&#1055;&#1040;&#1057;&#1053;&#1054;&#1057;&#1058;&#1048;_&#1055;&#1056;&#1048;_&#1055;&#1056;&#1054;&#1042;&#1045;&#1044;&#1045;&#1053;&#1048;&#1048;_&#1056;&#1040;&#1044;&#1048;&#1054;&#1053;&#1059;&#1050;&#1051;&#1048;&#1044;&#1053;&#1054;&#1049;_&#1044;&#1048;&#1040;&#1043;&#1053;&#1054;&#1057;&#1058;&#1048;&#1050;&#1048;_&#1048;_&#1058;&#1045;&#1056;&#1040;&#1055;&#1048;&#1048;" TargetMode="External"/><Relationship Id="rId22" Type="http://schemas.openxmlformats.org/officeDocument/2006/relationships/hyperlink" Target="https://library.mededtech.ru/rest/documents/sp.2.6.1.2612_10/" TargetMode="External"/><Relationship Id="rId23" Type="http://schemas.openxmlformats.org/officeDocument/2006/relationships/hyperlink" Target="https://library.mededtech.ru/rest/documents/sp.2.6.1.2612_10/#paragraph_gogeft" TargetMode="External"/><Relationship Id="rId24" Type="http://schemas.openxmlformats.org/officeDocument/2006/relationships/image" Target="media/image5.png"/><Relationship Id="rId25" Type="http://schemas.openxmlformats.org/officeDocument/2006/relationships/hyperlink" Target="https://library.mededtech.ru/rest/documents/sp.2.6.1.2612_10/#paragraph_1b0om4" TargetMode="External"/><Relationship Id="rId26" Type="http://schemas.openxmlformats.org/officeDocument/2006/relationships/image" Target="media/image6.png"/><Relationship Id="rId27" Type="http://schemas.openxmlformats.org/officeDocument/2006/relationships/hyperlink" Target="https://library.mededtech.ru/rest/documents/sp.2.6.1.2612_10/#paragraph_52814g" TargetMode="External"/><Relationship Id="rId28" Type="http://schemas.openxmlformats.org/officeDocument/2006/relationships/hyperlink" Target="https://library.mededtech.ru/rest/documents/sanpin2.6.1.2523-09/" TargetMode="External"/><Relationship Id="rId29" Type="http://schemas.openxmlformats.org/officeDocument/2006/relationships/hyperlink" Target="https://library.mededtech.ru/rest/documents/sanpin2.6.1.2523-09/#list_item_a0abql" TargetMode="External"/><Relationship Id="rId30" Type="http://schemas.openxmlformats.org/officeDocument/2006/relationships/hyperlink" Target="https://library.mededtech.ru/rest/documents/sp2_6_4115_25/#list_item_flduff" TargetMode="External"/><Relationship Id="rId31" Type="http://schemas.openxmlformats.org/officeDocument/2006/relationships/hyperlink" Target="https://library.mededtech.ru/rest/documents/ntd-862-20220220-192949/" TargetMode="External"/><Relationship Id="rId32" Type="http://schemas.openxmlformats.org/officeDocument/2006/relationships/hyperlink" Target="https://library.mededtech.ru/rest/documents/ntd-862-20220220-192949/#list_item_515kre" TargetMode="External"/><Relationship Id="rId33" Type="http://schemas.openxmlformats.org/officeDocument/2006/relationships/hyperlink" Target="https://library.mededtech.ru/rest/documents/sp2_6_4115_25/#list_item_em74lu" TargetMode="External"/><Relationship Id="rId34" Type="http://schemas.openxmlformats.org/officeDocument/2006/relationships/hyperlink" Target="https://library.mededtech.ru/rest/documents/sanpin2.6.1.2523-09/#tabl3-1" TargetMode="External"/><Relationship Id="rId35" Type="http://schemas.openxmlformats.org/officeDocument/2006/relationships/image" Target="media/image7.png"/><Relationship Id="rId36" Type="http://schemas.openxmlformats.org/officeDocument/2006/relationships/hyperlink" Target="https://library.mededtech.ru/rest/documents/sanpin2.6.1.2523-09/#paragraph_u1ac22" TargetMode="External"/><Relationship Id="rId37" Type="http://schemas.openxmlformats.org/officeDocument/2006/relationships/hyperlink" Target="https://library.mededtech.ru/rest/documents/sp.2.6.1.2612_10/#paragraph_obsp7e" TargetMode="External"/><Relationship Id="rId38" Type="http://schemas.openxmlformats.org/officeDocument/2006/relationships/hyperlink" Target="https://library.mededtech.ru/rest/documents/prikazN29/" TargetMode="External"/><Relationship Id="rId39" Type="http://schemas.openxmlformats.org/officeDocument/2006/relationships/hyperlink" Target="https://library.mededtech.ru/rest/documents/prikazN29/#%D0%9F%D0%B5%D1%80%D0%B8%D0%BE%D0%B4%D0%B8%D1%87%D0%BD%D0%BE%D1%81%D1%82%D1%8C_%D0%B8_%D0%BE%D0%B1%D1%8A%D0%B5%D0%BC_%D0%BE%D0%B1%D1%8F%D0%B7%D0%B0%D1%82%D0%B5%D0%BB%D1%8C%D0%BD%D1%8B%D1%85_%D0%BF%D1%80%D0%B5%D0%B4%D0%B2%D0%B0%D1%80%D0%B8%D1%82%D0%B5%D0%BB%D1%8C%D0%BD%D1%8B%D1%85_%D0%B8_%D0%BF%D0%B5%D1%80%D0%B8%D0%BE%D0%B4%D0%B8%D1%87%D0%B5%D1%81%D0%BA%D0%B8%D1%85_%D0%BC%D0%B5%D0%B4%D0%B8%D1%86%D0%B8%D0%BD%D1%81%D0%BA%D0%B8%D1%85_%D0%BE%D1%81%D0%BC%D0%BE%D1%82%D1%80%D0%BE%D0%B2_%D1%80%D0%B0%D0%B1%D0%BE%D1%82%D0%BD%D0%B8%D0%BA%D0%BE%D0%B2:~:text=%D0%98%D0%BE%D0%BD%D0%B8%D0%B7%D0%B8%D1%80%D1%83%D1%8E%D1%89%D0%B8%D0%B5%20%D0%B8%D0%B7%D0%BB%D1%83%D1%87%D0%B5%D0%BD%D0%B8%D1%8F(%D0%9A,%D0%B8%20%D1%89%D0%B8%D1%82%D0%BE%D0%B2%D0%B8%D0%B4%D0%BD%D0%BE%D0%B9%20%D0%B6%D0%B5%D0%BB%D0%B5%D0%B7%D1%8B" TargetMode="External"/><Relationship Id="rId40" Type="http://schemas.openxmlformats.org/officeDocument/2006/relationships/hyperlink" Target="https://library.mededtech.ru/rest/documents/sanpin2.6.1.2523-09/#paragraph_sqpl4e" TargetMode="External"/><Relationship Id="rId41" Type="http://schemas.openxmlformats.org/officeDocument/2006/relationships/hyperlink" Target="https://library.mededtech.ru/rest/documents/my2.6.1.1981-05/" TargetMode="External"/><Relationship Id="rId42" Type="http://schemas.openxmlformats.org/officeDocument/2006/relationships/hyperlink" Target="https://library.mededtech.ru/rest/documents/my2.6.1.1981-05/#paragraph_f8g9bh" TargetMode="External"/><Relationship Id="rId43" Type="http://schemas.openxmlformats.org/officeDocument/2006/relationships/hyperlink" Target="https://library.mededtech.ru/rest/documents/my2.6.1.1981-05/#paragraph_rom56q" TargetMode="External"/><Relationship Id="rId44" Type="http://schemas.openxmlformats.org/officeDocument/2006/relationships/hyperlink" Target="https://library.mededtech.ru/rest/documents/13609-07-34/" TargetMode="External"/><Relationship Id="rId45" Type="http://schemas.openxmlformats.org/officeDocument/2006/relationships/hyperlink" Target="https://library.mededtech.ru/rest/documents/13609-07-34/#paragraph_q1nmjt" TargetMode="External"/><Relationship Id="rId46" Type="http://schemas.openxmlformats.org/officeDocument/2006/relationships/hyperlink" Target="https://library.mededtech.ru/rest/documents/13609-07-34/#paragraph_17ikaa" TargetMode="External"/><Relationship Id="rId47" Type="http://schemas.openxmlformats.org/officeDocument/2006/relationships/hyperlink" Target="https://library.mededtech.ru/rest/documents/13609-07-34/#paragraph_05r8d5" TargetMode="External"/><Relationship Id="rId48" Type="http://schemas.openxmlformats.org/officeDocument/2006/relationships/hyperlink" Target="https://library.mededtech.ru/rest/documents/sanpin2.6.1.2523-09/#paragraph_mf4p10" TargetMode="External"/><Relationship Id="rId49" Type="http://schemas.openxmlformats.org/officeDocument/2006/relationships/hyperlink" Target="https://library.mededtech.ru/rest/documents/my2.6.1.1981-05/#paragraph_q2077c:~:text=7.2.%20%D0%A1%D1%80%D0%B5%D0%B4%D0%BD%D0%B5%D0%B5%20%D0%B7%D0%BD%D0%B0%D1%87%D0%B5%D0%BD%D0%B8%D0%B5,%D0%9C%D0%A3%2C%20%D0%97%D0%B2/%D0%91%D0%BA" TargetMode="External"/><Relationship Id="rId50" Type="http://schemas.openxmlformats.org/officeDocument/2006/relationships/hyperlink" Target="https://library.mededtech.ru/rest/documents/my2.6.1.1981-05/#paragraph_r3hhk4" TargetMode="External"/><Relationship Id="rId51" Type="http://schemas.openxmlformats.org/officeDocument/2006/relationships/hyperlink" Target="https://library.mededtech.ru/rest/documents/my2.6.1.1981-05/#paragraph_b81s0h" TargetMode="External"/><Relationship Id="rId52" Type="http://schemas.openxmlformats.org/officeDocument/2006/relationships/hyperlink" Target="https://library.mededtech.ru/rest/documents/my2.6.1.1981-05/#paragraph_1l3bh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